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Writer-to-Media Pitch Template</w:t>
      </w:r>
    </w:p>
    <w:p>
      <w:r>
        <w:t>Subject Line Examples:</w:t>
      </w:r>
    </w:p>
    <w:p>
      <w:r>
        <w:t>- Pitch: [Your Article Title] for [Publication Name]</w:t>
      </w:r>
    </w:p>
    <w:p>
      <w:r>
        <w:t>- Story Idea: [Compelling Hook] for Your [Section/Column]</w:t>
      </w:r>
    </w:p>
    <w:p>
      <w:r>
        <w:t>- Freelance Writer Pitch: [Your Name] – [Niche/Topic]</w:t>
      </w:r>
    </w:p>
    <w:p>
      <w:r>
        <w:br/>
        <w:t>Email Body Template:</w:t>
      </w:r>
    </w:p>
    <w:p>
      <w:r>
        <w:br/>
        <w:t>Hi [Editor’s Name],</w:t>
        <w:br/>
        <w:br/>
        <w:t>I’m [Your Name], a freelance writer who specializes in [your niche or area of expertise]. I’ve been following [Media Company]’s work for a while, and I especially enjoyed your recent article on [reference relevant article if possible].</w:t>
        <w:br/>
        <w:br/>
        <w:t>I’d love to pitch a story idea I believe fits your audience:</w:t>
        <w:br/>
        <w:br/>
        <w:t>Title/Working Headline: [Insert a catchy working title]</w:t>
        <w:br/>
        <w:br/>
        <w:t xml:space="preserve">Overview:  </w:t>
        <w:br/>
        <w:t>[1-2 sentence summary of your article idea. What is the hook or angle? Why is it relevant now?]</w:t>
        <w:br/>
        <w:br/>
        <w:t xml:space="preserve">Format &amp; Length:  </w:t>
        <w:br/>
        <w:t>[e.g., “Feature article, ~1,200 words” or “Personal essay, 900 words”]</w:t>
        <w:br/>
        <w:br/>
        <w:t xml:space="preserve">Why it fits:  </w:t>
        <w:br/>
        <w:t>[Explain why this piece fits the publication’s style or audience. Mention any similar articles they’ve published.]</w:t>
        <w:br/>
        <w:br/>
        <w:t>What I bring to the table:</w:t>
        <w:br/>
        <w:t>- [Mention your expertise or personal experience relevant to the topic]</w:t>
        <w:br/>
        <w:t>- [If possible, include links to past writing or portfolio]</w:t>
        <w:br/>
        <w:t>- [Optional: Mention social media/email list size if relevant for promotion]</w:t>
        <w:br/>
        <w:br/>
        <w:t>Let me know if this idea interests you, or if you’d like a different angle. I’m happy to tailor the piece to your editorial needs.</w:t>
        <w:br/>
        <w:br/>
        <w:t>Thanks for your time and consideration.</w:t>
        <w:br/>
        <w:br/>
        <w:t xml:space="preserve">Warmly,  </w:t>
        <w:br/>
        <w:t xml:space="preserve">[Your Full Name]  </w:t>
        <w:br/>
        <w:t xml:space="preserve">[Website/Portfolio link]  </w:t>
        <w:br/>
        <w:t xml:space="preserve">[Email Address]  </w:t>
        <w:br/>
        <w:t>[LinkedIn/Twitter if relevant]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